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2. OG - DG 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45480274" name="89fa92b0-aa6e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4179942" name="89fa92b0-aa6e-11f0-8dec-59d90dbd9d23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Dusche / Waschküche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33719086" name="aa54bd10-aa6e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8387156" name="aa54bd10-aa6e-11f0-8dec-59d90dbd9d2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Dusche / Waschküche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47297423" name="bae15760-aa6e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7356697" name="bae15760-aa6e-11f0-8dec-59d90dbd9d23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Dusche / Waschküche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11420456" name="d1171240-aa6e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935441" name="d1171240-aa6e-11f0-8dec-59d90dbd9d23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Sauna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Sauna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56254755" name="ff421250-aa6e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4648786" name="ff421250-aa6e-11f0-8dec-59d90dbd9d2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Badezimmer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26483158" name="ff8a5400-aa70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4755798" name="ff8a5400-aa70-11f0-8dec-59d90dbd9d23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Badezimmer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2776906" name="0f7e7ee0-aa71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0921260" name="0f7e7ee0-aa71-11f0-8dec-59d90dbd9d23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Badezimmer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08817056" name="1e566450-aa71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8321351" name="1e566450-aa71-11f0-8dec-59d90dbd9d23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19157128" name="2fa4f9a0-aa72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286660" name="2fa4f9a0-aa72-11f0-8dec-59d90dbd9d23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28667427" name="4395f4a0-aa72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6574898" name="4395f4a0-aa72-11f0-8dec-59d90dbd9d2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22376389" name="6bd10720-aa72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528180" name="6bd10720-aa72-11f0-8dec-59d90dbd9d23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3355422" name="52cbffa0-aa72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3231256" name="52cbffa0-aa72-11f0-8dec-59d90dbd9d23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2. OG - 1. 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69628562" name="c9356a00-aa72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4806250" name="c9356a00-aa72-11f0-8dec-59d90dbd9d23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61540227" name="29c3bca0-aa73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0071132" name="29c3bca0-aa73-11f0-8dec-59d90dbd9d2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Asbestschnüre /LAP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61649034" name="d147f400-aa73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8574692" name="d147f400-aa73-11f0-8dec-59d90dbd9d2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77836462" name="41f3e7f0-aa73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8785159" name="41f3e7f0-aa73-11f0-8dec-59d90dbd9d2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10030547" name="c008d290-aa73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2501706" name="c008d290-aa73-11f0-8dec-59d90dbd9d23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Gesammtes 2. OG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94298289" name="9008cef0-aa74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6292534" name="9008cef0-aa74-11f0-8dec-59d90dbd9d2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14662084" name="a7404cf0-aa75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8295527" name="a7404cf0-aa75-11f0-8dec-59d90dbd9d23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46693069" name="b7a86f50-aa75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6840481" name="b7a86f50-aa75-11f0-8dec-59d90dbd9d23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Wintergarten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40044193" name="ce70cd40-aa75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6934533" name="ce70cd40-aa75-11f0-8dec-59d90dbd9d23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Wintergarten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Asbestschnüre / 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73881854" name="ea862200-aa75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499464" name="ea862200-aa75-11f0-8dec-59d90dbd9d23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Wintergarten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Nachtspeicherofen </w:t>
            </w:r>
          </w:p>
        </w:tc>
        <w:tc>
          <w:p>
            <w:pPr>
              <w:spacing w:before="0" w:after="0" w:line="240" w:lineRule="auto"/>
            </w:pPr>
            <w:r>
              <w:t>Nachtspeicherofen </w:t>
            </w:r>
          </w:p>
        </w:tc>
        <w:tc>
          <w:p>
            <w:pPr>
              <w:spacing w:before="0" w:after="0" w:line="240" w:lineRule="auto"/>
            </w:pPr>
            <w:r>
              <w:t>LAP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33534849" name="097571c0-aa76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7309477" name="097571c0-aa76-11f0-8dec-59d90dbd9d23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7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WHG. In Lampitzäckern 57, 8305 Dietlikon</w:t>
          </w:r>
        </w:p>
        <w:p>
          <w:pPr>
            <w:spacing w:before="0" w:after="0"/>
          </w:pPr>
          <w:r>
            <w:t>532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footer.xml" Type="http://schemas.openxmlformats.org/officeDocument/2006/relationships/footer" Id="rId27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